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Tanárok záró kvíz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Útmutató:</w:t>
      </w:r>
      <w:r w:rsidDel="00000000" w:rsidR="00000000" w:rsidRPr="00000000">
        <w:rPr>
          <w:rtl w:val="0"/>
        </w:rPr>
        <w:t xml:space="preserve"> Válaszolja meg az alábbi kérdéseket. Minden válasz után visszajelzést kap, amely támogatja a tanulását.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1. A CRAAP-keretrendszer melyik kritériumát használná egy szerző hitelességének és szakértelmének ellenőrzésére?</w:t>
        <w:br w:type="textWrapping"/>
      </w:r>
      <w:r w:rsidDel="00000000" w:rsidR="00000000" w:rsidRPr="00000000">
        <w:rPr>
          <w:rtl w:val="0"/>
        </w:rPr>
        <w:t xml:space="preserve">a) Aktualitás</w:t>
        <w:br w:type="textWrapping"/>
        <w:t xml:space="preserve">b) Relevancia</w:t>
        <w:br w:type="textWrapping"/>
        <w:t xml:space="preserve">c) Tekintély (szerzői hitelesség)</w:t>
        <w:br w:type="textWrapping"/>
        <w:t xml:space="preserve">d) Pontosság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</w:t>
      </w:r>
      <w:r w:rsidDel="00000000" w:rsidR="00000000" w:rsidRPr="00000000">
        <w:rPr>
          <w:i w:val="1"/>
          <w:iCs w:val="1"/>
          <w:rtl w:val="0"/>
        </w:rPr>
        <w:t xml:space="preserve">tekintély</w:t>
      </w:r>
      <w:r w:rsidDel="00000000" w:rsidR="00000000" w:rsidRPr="00000000">
        <w:rPr>
          <w:rtl w:val="0"/>
        </w:rPr>
        <w:t xml:space="preserve"> (Authority) az a CRAAP-kritérium, amely a szerző hitelességét és szakértelmét értékeli.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2. A SIFT-módszer leginkább mire alkalmas?</w:t>
        <w:br w:type="textWrapping"/>
      </w:r>
      <w:r w:rsidDel="00000000" w:rsidR="00000000" w:rsidRPr="00000000">
        <w:rPr>
          <w:rtl w:val="0"/>
        </w:rPr>
        <w:t xml:space="preserve">a) Egyetlen cikk lassú, részletes elemzésére</w:t>
        <w:br w:type="textWrapping"/>
        <w:t xml:space="preserve">b) Egy vírusos közösségi médiás bejegyzés gyors ellenőrzésére</w:t>
        <w:br w:type="textWrapping"/>
        <w:t xml:space="preserve">c) Eredeti tartalom létrehozására</w:t>
        <w:br w:type="textWrapping"/>
        <w:t xml:space="preserve">d) Hosszú távú kutatási projektekhez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SIFT módszert online tartalmak gyors ellenőrzésére tervezték, különösen a vírusos bejegyzések esetében.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3. Egy olyan videó, amelyet úgy szerkesztettek meg, hogy egy közszereplő olyasmit mondjon, amit valójában soha nem mondott, mire példa?</w:t>
        <w:br w:type="textWrapping"/>
      </w:r>
      <w:r w:rsidDel="00000000" w:rsidR="00000000" w:rsidRPr="00000000">
        <w:rPr>
          <w:rtl w:val="0"/>
        </w:rPr>
        <w:t xml:space="preserve">a) Megszemélyesítő tartalom</w:t>
        <w:br w:type="textWrapping"/>
        <w:t xml:space="preserve">b) Manipulált tartalom</w:t>
        <w:br w:type="textWrapping"/>
        <w:t xml:space="preserve">c) Szatíra</w:t>
        <w:br w:type="textWrapping"/>
        <w:t xml:space="preserve">d) Kitalált tartalom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manipulált tartalom valódi médiát módosít annak érdekében, hogy félrevezesse a nézőket.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4. Melyik keresési stratégia hatékony, ha a „school policy” kifejezésre szeretnénk keresni, de kifejezetten ki szeretnénk zárni a blogokat az eredményekből?</w:t>
        <w:br w:type="textWrapping"/>
      </w:r>
      <w:r w:rsidDel="00000000" w:rsidR="00000000" w:rsidRPr="00000000">
        <w:rPr>
          <w:rtl w:val="0"/>
        </w:rPr>
        <w:t xml:space="preserve">a) "school policy" OR blog</w:t>
        <w:br w:type="textWrapping"/>
        <w:t xml:space="preserve">b) school policy AND blog</w:t>
        <w:br w:type="textWrapping"/>
        <w:t xml:space="preserve">c) school policy -blog</w:t>
        <w:br w:type="textWrapping"/>
        <w:t xml:space="preserve">d) "school policy" blog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</w:t>
      </w:r>
      <w:r w:rsidDel="00000000" w:rsidR="00000000" w:rsidRPr="00000000">
        <w:rPr>
          <w:i w:val="1"/>
          <w:iCs w:val="1"/>
          <w:rtl w:val="0"/>
        </w:rPr>
        <w:t xml:space="preserve">-blog</w:t>
      </w:r>
      <w:r w:rsidDel="00000000" w:rsidR="00000000" w:rsidRPr="00000000">
        <w:rPr>
          <w:rtl w:val="0"/>
        </w:rPr>
        <w:t xml:space="preserve"> használata kizárja azokat a találatokat, amelyek tartalmazzák a „blog” szót.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5. Mi a dezinformáció egyik legfontosabb jellemzője?</w:t>
        <w:br w:type="textWrapping"/>
      </w:r>
      <w:r w:rsidDel="00000000" w:rsidR="00000000" w:rsidRPr="00000000">
        <w:rPr>
          <w:rtl w:val="0"/>
        </w:rPr>
        <w:t xml:space="preserve">a) Olyan emberek terjesztik, akik igaznak hiszik</w:t>
        <w:br w:type="textWrapping"/>
        <w:t xml:space="preserve">b) Szándékosan, megtévesztési céllal terjesztik</w:t>
        <w:br w:type="textWrapping"/>
        <w:t xml:space="preserve">c) Csak külföldi szereplők terjesztik</w:t>
        <w:br w:type="textWrapping"/>
        <w:t xml:space="preserve">d) Privát üzenetküldő alkalmazásokon keresztül terjed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dezinformáció szándékosan hamis, és célja a megtévesztés.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6. Az „uncanny valley” (kísérteties völgy) kifejezést leggyakrabban milyen MI-tartalom leírására használják?</w:t>
        <w:br w:type="textWrapping"/>
      </w:r>
      <w:r w:rsidDel="00000000" w:rsidR="00000000" w:rsidRPr="00000000">
        <w:rPr>
          <w:rtl w:val="0"/>
        </w:rPr>
        <w:t xml:space="preserve">a) Túl formálisan hangzó szöveg</w:t>
        <w:br w:type="textWrapping"/>
        <w:t xml:space="preserve">b) Majdnem, de nem teljesen élethű képek</w:t>
        <w:br w:type="textWrapping"/>
        <w:t xml:space="preserve">c) Egy nagyon meggyőző deepfake videó</w:t>
        <w:br w:type="textWrapping"/>
        <w:t xml:space="preserve">d) Egy keresőalgoritmus torzítása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Az uncanny valley olyan majdnem élethű vizuális tartalmakra utal, amelyek nyugtalanító érzést keltenek.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7. A SIFT-módszer melyik lépése jelenti azt, amikor egy állítást megbízható hírforrásokkal ellenőrzünk?</w:t>
        <w:br w:type="textWrapping"/>
      </w:r>
      <w:r w:rsidDel="00000000" w:rsidR="00000000" w:rsidRPr="00000000">
        <w:rPr>
          <w:rtl w:val="0"/>
        </w:rPr>
        <w:t xml:space="preserve">a) Állj meg (Stop)</w:t>
        <w:br w:type="textWrapping"/>
        <w:t xml:space="preserve">b) A forrás vizsgálata</w:t>
        <w:br w:type="textWrapping"/>
        <w:t xml:space="preserve">c) Megbízható lefedettség keresése</w:t>
        <w:br w:type="textWrapping"/>
        <w:t xml:space="preserve">d) Az állítások eredetének visszakövetése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megbízható lefedettség keresése azt jelenti, hogy ellenőrizzük, mit mondanak az állításról a hiteles források.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8. Mi lehet egy gyakori jele annak, hogy egy weboldal félretájékoztatást terjeszt?</w:t>
        <w:br w:type="textWrapping"/>
      </w:r>
      <w:r w:rsidDel="00000000" w:rsidR="00000000" w:rsidRPr="00000000">
        <w:rPr>
          <w:rtl w:val="0"/>
        </w:rPr>
        <w:t xml:space="preserve">a) Sok közösségi média követője van</w:t>
        <w:br w:type="textWrapping"/>
        <w:t xml:space="preserve">b) Szokatlan a webcíme (pl. .co végződés .com helyett)</w:t>
        <w:br w:type="textWrapping"/>
        <w:t xml:space="preserve">c) Naponta tesz közzé tartalmat</w:t>
        <w:br w:type="textWrapping"/>
        <w:t xml:space="preserve">d) Az információ meglepő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szokatlan webcímek figyelmeztető jelei lehetnek a félretájékoztatást terjesztő oldalaknak.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9. Az „visszhangkamra” (echo chamber) olyan helyzet, amikor:</w:t>
        <w:br w:type="textWrapping"/>
      </w:r>
      <w:r w:rsidDel="00000000" w:rsidR="00000000" w:rsidRPr="00000000">
        <w:rPr>
          <w:rtl w:val="0"/>
        </w:rPr>
        <w:t xml:space="preserve">a) Az emberek csak olyan információkkal találkoznak, amelyek megerősítik a meglévő nézeteiket</w:t>
        <w:br w:type="textWrapping"/>
        <w:t xml:space="preserve">b) Egy üzenet több közösségi média platformon is megjelenik</w:t>
        <w:br w:type="textWrapping"/>
        <w:t xml:space="preserve">c) Egy tényellenőrző megcáfol egy hamis állítást</w:t>
        <w:br w:type="textWrapping"/>
        <w:t xml:space="preserve">d) Az információt egy nagy csoportos csevegésben osztják meg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visszhangkamrák megerősítik a meglévő hiedelmeket azáltal, hogy kiszűrik az ellentétes nézeteket.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10. A „szűrőbuborék” (filter bubble) elsősorban minek a hatására jön létre?</w:t>
        <w:br w:type="textWrapping"/>
      </w:r>
      <w:r w:rsidDel="00000000" w:rsidR="00000000" w:rsidRPr="00000000">
        <w:rPr>
          <w:rtl w:val="0"/>
        </w:rPr>
        <w:t xml:space="preserve">a) A felhasználó saját választásai és szokásai</w:t>
        <w:br w:type="textWrapping"/>
        <w:t xml:space="preserve">b) A közösségi média algoritmusai</w:t>
        <w:br w:type="textWrapping"/>
        <w:t xml:space="preserve">c) Mind az A, mind a B</w:t>
        <w:br w:type="textWrapping"/>
        <w:t xml:space="preserve">d) Sem az A, sem a B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szűrőbuborékok a felhasználói viselkedés és az algoritmikus szűrés együttes hatására alakulnak ki.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13. Lát egy videót egy tanórai tevékenységről, amely elképesztő eredményeket ígér, de egy ismeretlen bloggertől származik. Mit ellenőrizzen először?</w:t>
        <w:br w:type="textWrapping"/>
      </w:r>
      <w:r w:rsidDel="00000000" w:rsidR="00000000" w:rsidRPr="00000000">
        <w:rPr>
          <w:rtl w:val="0"/>
        </w:rPr>
        <w:t xml:space="preserve">a) Hogy a videónak sok megtekintése van-e</w:t>
        <w:br w:type="textWrapping"/>
        <w:t xml:space="preserve">b) A szerző hitelességét és a blog megbízhatóságát</w:t>
        <w:br w:type="textWrapping"/>
        <w:t xml:space="preserve">c) A kommentekben található visszajelzéseket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tartalom használata előtt mindig ellenőrizze a forrás hitelességét.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14. Ha egy új témában megjelenő állítás ellenőrzésében szeretné segíteni a diákokat, mi a legjobb első lépés?</w:t>
        <w:br w:type="textWrapping"/>
      </w:r>
      <w:r w:rsidDel="00000000" w:rsidR="00000000" w:rsidRPr="00000000">
        <w:rPr>
          <w:rtl w:val="0"/>
        </w:rPr>
        <w:t xml:space="preserve">a) Azt mondani nekik, hogy a Google-keresés első három találatát használják</w:t>
        <w:br w:type="textWrapping"/>
        <w:t xml:space="preserve">b) Azt tanácsolni nekik, hogy a SIFT-módszert használják különböző források keresésére</w:t>
        <w:br w:type="textWrapping"/>
        <w:t xml:space="preserve">c) Azt mondani nekik, hogy hagyják figyelmen kívül az állítást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Visszajelzés:</w:t>
      </w:r>
      <w:r w:rsidDel="00000000" w:rsidR="00000000" w:rsidRPr="00000000">
        <w:rPr>
          <w:rtl w:val="0"/>
        </w:rPr>
        <w:t xml:space="preserve"> A SIFT-módszer segít a diákoknak kritikusan értékelni az információkat.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17. Mit szeretne leginkább megtanulni ebben a modulban?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Válasza:</w:t>
      </w:r>
      <w:r w:rsidDel="00000000" w:rsidR="00000000" w:rsidRPr="00000000">
        <w:rPr>
          <w:rtl w:val="0"/>
        </w:rPr>
        <w:t xml:space="preserve"> ____________________________________________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AuPYXq5VDw/PyCwHqTp9mcDzCA==">CgMxLjA4AHIhMUoxYXNRMEw1cXI3RTFlbV9UMXJrbGVsR0JfTEdjQWVw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